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Фармация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Среднее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28.08.2026, 01:11 МСК · База обновлена: 28.08.2026, 01:10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ЖИДКУЮ ЛЕКАРСТВЕННУЮ ФОРМУ В ВИДЕ ВОДНОГО РАСТВОРА ВЯЗКОЙ КОНСИСТЕНЦИИ, СОДЕРЖАЩУЮ САХАРОЗУ В КОНЦЕНТРАЦИИ НЕ МЕНЕЕ 45%, НАЗЫВАЮТ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сиропом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настойкой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настоем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отваром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сиропом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АМИТРИПТИЛИН ОТНОСИТСЯ К ГРУППЕ ЛП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антидепрессантов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противопаркинсонических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противосудорожных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ноотропов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антидепрессантов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МЕБЕЛЬ, НЕ ИСПОЛЬЗУЕМАЯ В ОСНАЩЕНИИ ТОРГОВОГО ЗАЛА АПТЕЧНОЙ ОРГАНИЗАЦИИ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шкаф для хранения санитарной одежды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контрольно-кассовая техника или регистратор продаж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витрина для выкладки ЛП и других товаров, разрешенных к отпуску из аптечных организаций, холодильная витрина, холодильники для хранения термолабильных ЛП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шкафы для хранения ЛП и других товаров, разрешенных к отпуску из аптечных организаций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шкаф для хранения санитарной одежды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ПРАВИЛА ОПТОВОЙ ТОРГОВЛИ ЛЕКАРСТВЕННЫМИ СРЕДСТВАМИ ДЛЯ МЕДИЦИНСКОГО ПРИМЕНЕНИЯ РАСПРОСТРАНЯЮТСЯ 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индивидуальных предпринимателей, осуществляющих фармацевтическую деятельность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индивидуальных предпринимателей, осуществляющих медицинскую деятельность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производителей лекарственных средств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аптечные организации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производителей лекарственных средств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ОМЕРТВЕНИЕ МЯГКИХ ТКАНЕЙ В РЕЗУЛЬТАТЕ ПОСТОЯННОГО ДАВЛЕНИЯ, СОПРОВОЖДАЮЩЕГОСЯ МЕСТНЫМИ НАРУШЕНИЯМИ КРОВООБРАЩЕНИЯ И НЕРВНОЙ ТРОФИКИ, НАЗЫВАЕТСЯ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гематома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пролежень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отек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опрелость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пролежень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ПЕРЕВЯЗОЧНЫЕ СРЕДСТВА ХРАНЯТСЯ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темном месте, на расстоянии не менее 1 м от нагревательных приборов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сухом проветриваемом помещении в шкафах и ящиках, выкрашенных изнутри светлой масляной краской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защищенном от света, без резких колебаний температуры, при влажности воздуха не менее 65%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защищенном от света, при влажности воздуха не более 60%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сухом проветриваемом помещении в шкафах и ящиках, выкрашенных изнутри светлой масляной краской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ПРОИНФОРМИРУЙТЕ ПАЦИЕНТА, К КАКОЙ ГРУППЕ ОТНОСИТСЯ ДОКСИЦИКЛИН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полусинтетические пенициллины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макролиды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линкозамиды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тетрациклины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тетрациклины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ЛЕКАРСТВЕННЫМ ПРЕПАРАТОМ ИЗ СЫРЬЯ ШАЛФЕЯ ЛЕКАРСТВЕННОГО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сальвин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новоиманин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сибектан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мукалтин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сальвин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КОНЦЕНТРИРОВАННЫЕ РАСТВОРЫ ПРЕДНАЗНАЧЕНЫ ДЛЯ БЫСТРОГО ИЗГОТОВЛЕНИЯ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ЖЛФ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порошков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мазей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эмульсий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ЖЛФ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ДЛЯ УСТАНОВЛЕНИЯ ТОЧКИ ЭКВИВАЛЕНТНОСТИ В ТИТРИМЕТРИЧЕСКОМ АНАЛИЗЕ ИСПОЛЬЗУЮТ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стабилизаторы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индикаторы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титранты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буферные растворы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индикаторы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Фармация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